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8EA" w:rsidRDefault="008B68EA" w:rsidP="008B68E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8EA" w:rsidRDefault="008B68EA" w:rsidP="008B68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B68EA" w:rsidRDefault="008B68EA" w:rsidP="008B68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B68EA" w:rsidRDefault="008B68EA" w:rsidP="008B68E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B68EA" w:rsidRDefault="008B68EA" w:rsidP="008B68E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B68EA" w:rsidRDefault="008B68EA" w:rsidP="008B68E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8B68EA" w:rsidRDefault="008B68EA" w:rsidP="008B68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108-14-8/1130</w:t>
      </w:r>
    </w:p>
    <w:p w:rsidR="00C36CA8" w:rsidRPr="00C23241" w:rsidRDefault="008B68EA" w:rsidP="008B68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702BD" w:rsidRPr="00F922E0" w:rsidRDefault="00C2282D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ТОВ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Ланецько</w:t>
      </w:r>
      <w:r w:rsidR="00B125BF">
        <w:rPr>
          <w:rFonts w:ascii="Times New Roman" w:hAnsi="Times New Roman"/>
          <w:b/>
          <w:bCs/>
          <w:sz w:val="28"/>
          <w:szCs w:val="28"/>
          <w:lang w:val="uk-UA"/>
        </w:rPr>
        <w:t>го</w:t>
      </w:r>
      <w:proofErr w:type="spellEnd"/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6B0C26" w:rsidRDefault="00C36CA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>ТОВ «</w:t>
      </w:r>
      <w:proofErr w:type="spellStart"/>
      <w:r w:rsidR="00C2282D">
        <w:rPr>
          <w:rFonts w:ascii="Times New Roman" w:hAnsi="Times New Roman"/>
          <w:bCs/>
          <w:sz w:val="28"/>
          <w:szCs w:val="28"/>
          <w:lang w:val="uk-UA"/>
        </w:rPr>
        <w:t>Ланецького</w:t>
      </w:r>
      <w:proofErr w:type="spellEnd"/>
      <w:r w:rsidR="00C2282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інвентаризації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C2282D">
        <w:rPr>
          <w:rFonts w:ascii="Times New Roman" w:hAnsi="Times New Roman"/>
          <w:sz w:val="28"/>
          <w:szCs w:val="28"/>
          <w:lang w:val="uk-UA"/>
        </w:rPr>
        <w:t>их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sz w:val="28"/>
          <w:szCs w:val="28"/>
          <w:lang w:val="uk-UA"/>
        </w:rPr>
        <w:t>о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C2282D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C2282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C2282D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C2282D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="00C2282D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ідповідно до стат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ей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, 122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 186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, статей 35, 57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45EF8" w:rsidRPr="00F922E0" w:rsidRDefault="00A45EF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36CA8" w:rsidRDefault="006019FF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 дозв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л 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інвентаризації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які розташовані у масиві земель сільськогосподарського призначення під польовими дорогами на території </w:t>
      </w:r>
      <w:proofErr w:type="spellStart"/>
      <w:r w:rsidR="00A45EF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A45EF8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</w:t>
      </w:r>
      <w:r w:rsidR="00A702BD" w:rsidRP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>загальною площею 8,3075</w:t>
      </w:r>
      <w:r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702BD" w:rsidRPr="00F922E0" w:rsidRDefault="00A702BD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19FF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ТОВ «</w:t>
      </w:r>
      <w:proofErr w:type="spellStart"/>
      <w:r w:rsidR="00A45EF8">
        <w:rPr>
          <w:rFonts w:ascii="Times New Roman" w:hAnsi="Times New Roman"/>
          <w:bCs/>
          <w:sz w:val="28"/>
          <w:szCs w:val="28"/>
          <w:lang w:val="uk-UA"/>
        </w:rPr>
        <w:t>Ланецько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го</w:t>
      </w:r>
      <w:proofErr w:type="spellEnd"/>
      <w:r w:rsidR="00A45EF8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</w:p>
    <w:p w:rsidR="00A45EF8" w:rsidRDefault="00A45EF8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47668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A45EF8" w:rsidRPr="00F922E0" w:rsidRDefault="00A45EF8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A702BD" w:rsidP="00B125BF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  <w:bookmarkStart w:id="0" w:name="_GoBack"/>
      <w:bookmarkEnd w:id="0"/>
    </w:p>
    <w:sectPr w:rsidR="00606D34" w:rsidRPr="008A3AE8" w:rsidSect="00A45EF8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46C87"/>
    <w:rsid w:val="00122A65"/>
    <w:rsid w:val="001A4C7A"/>
    <w:rsid w:val="001F46B0"/>
    <w:rsid w:val="00216C0E"/>
    <w:rsid w:val="00297B13"/>
    <w:rsid w:val="0030049A"/>
    <w:rsid w:val="00317446"/>
    <w:rsid w:val="00385534"/>
    <w:rsid w:val="00402717"/>
    <w:rsid w:val="00487549"/>
    <w:rsid w:val="004E3D89"/>
    <w:rsid w:val="005A0493"/>
    <w:rsid w:val="006019FF"/>
    <w:rsid w:val="00606D34"/>
    <w:rsid w:val="006B0C26"/>
    <w:rsid w:val="006F5B6A"/>
    <w:rsid w:val="00773856"/>
    <w:rsid w:val="007B4699"/>
    <w:rsid w:val="0081342E"/>
    <w:rsid w:val="00870D21"/>
    <w:rsid w:val="0087494E"/>
    <w:rsid w:val="008A3AE8"/>
    <w:rsid w:val="008B68EA"/>
    <w:rsid w:val="008D6670"/>
    <w:rsid w:val="00956534"/>
    <w:rsid w:val="00961166"/>
    <w:rsid w:val="00991EB4"/>
    <w:rsid w:val="00A33C55"/>
    <w:rsid w:val="00A45EF8"/>
    <w:rsid w:val="00A47668"/>
    <w:rsid w:val="00A702BD"/>
    <w:rsid w:val="00B0621D"/>
    <w:rsid w:val="00B125BF"/>
    <w:rsid w:val="00B31307"/>
    <w:rsid w:val="00B52E0B"/>
    <w:rsid w:val="00C11A61"/>
    <w:rsid w:val="00C227D5"/>
    <w:rsid w:val="00C2282D"/>
    <w:rsid w:val="00C23241"/>
    <w:rsid w:val="00C36CA8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D0F85-63B2-4DE9-854C-5B269CC02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2021-07-19T13:33:00Z</cp:lastPrinted>
  <dcterms:created xsi:type="dcterms:W3CDTF">2021-07-19T06:15:00Z</dcterms:created>
  <dcterms:modified xsi:type="dcterms:W3CDTF">2021-07-30T09:14:00Z</dcterms:modified>
</cp:coreProperties>
</file>